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 9 Bad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Fliesen nach 1990</w:t>
            </w:r>
          </w:p>
          <w:p>
            <w:pPr>
              <w:spacing w:before="0" w:after="0"/>
            </w:pPr>
            <w:r>
              <w:t>Wand/Boden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1556516" name="019ecf62-9ff8-7487-9a4a-b30ad8928e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096001" name="019ecf62-9ff8-7487-9a4a-b30ad8928e9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63903875" name="019ecf62-c6a4-715c-bb8b-2b70d114c7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47061300" name="019ecf62-c6a4-715c-bb8b-2b70d114c7d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 7 Küche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41076219" name="019ecf6f-f79b-7204-8b6a-de0c23178d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7242662" name="019ecf6f-f79b-7204-8b6a-de0c23178d5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1328031" name="019ecf70-03e7-75b8-afd1-5164d56c3d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762450" name="019ecf70-03e7-75b8-afd1-5164d56c3d4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 7 Küche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18463890" name="019ecf71-8843-7290-bed5-b7c3a114c4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5504704" name="019ecf71-8843-7290-bed5-b7c3a114c4d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9009234" name="019ecf71-987b-7386-87f0-a5e54bcb94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8633735" name="019ecf71-987b-7386-87f0-a5e54bcb94a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 Wohnung </w:t>
            </w:r>
          </w:p>
          <w:p>
            <w:pPr>
              <w:spacing w:before="0" w:after="0"/>
            </w:pPr>
            <w:r>
              <w:t>4. OG </w:t>
            </w:r>
          </w:p>
          <w:p>
            <w:pPr>
              <w:spacing w:before="0" w:after="0"/>
            </w:pPr>
            <w:r>
              <w:t>Wand 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Putz / Plattenkleber </w:t>
            </w:r>
          </w:p>
          <w:p>
            <w:pPr>
              <w:spacing w:before="0" w:after="0"/>
            </w:pPr>
            <w:r>
              <w:t>Wand / Decke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86634298" name="019ef331-4c3c-7477-8f85-609cf766d8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217288" name="019ef331-4c3c-7477-8f85-609cf766d864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0527763" name="019ef331-5cd9-77ad-9510-73dd7be4be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0778256" name="019ef331-5cd9-77ad-9510-73dd7be4be3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0176987" name="019ef334-dbc2-7959-95cf-bf73499f0f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0112540" name="019ef334-dbc2-7959-95cf-bf73499f0f2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1011058" name="019ef334-ed5b-7b57-98b4-91481219c6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5468206" name="019ef334-ed5b-7b57-98b4-91481219c6d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